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2DC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0357</w:t>
            </w:r>
            <w:r w:rsidR="00A92A19" w:rsidRPr="00A92A19">
              <w:rPr>
                <w:rFonts w:eastAsia="Microsoft Sans Serif"/>
                <w:color w:val="000000"/>
                <w:sz w:val="24"/>
                <w:szCs w:val="24"/>
                <w:lang w:eastAsia="en-US"/>
              </w:rPr>
              <w:t xml:space="preserve">-ТУ-26 от </w:t>
            </w:r>
          </w:p>
          <w:p w:rsidR="00A92A19" w:rsidRPr="00A92A19" w:rsidRDefault="00D22DCE"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«24</w:t>
            </w:r>
            <w:r w:rsidR="00A92A19" w:rsidRPr="00A92A19">
              <w:rPr>
                <w:rFonts w:eastAsia="Microsoft Sans Serif"/>
                <w:color w:val="000000"/>
                <w:sz w:val="24"/>
                <w:szCs w:val="24"/>
                <w:lang w:eastAsia="en-US"/>
              </w:rPr>
              <w:t>» июня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D22DCE" w:rsidP="00A92A19">
      <w:pPr>
        <w:jc w:val="center"/>
      </w:pPr>
      <w:r>
        <w:rPr>
          <w:b/>
          <w:sz w:val="22"/>
          <w:szCs w:val="22"/>
        </w:rPr>
        <w:t>№ 0357</w:t>
      </w:r>
      <w:r w:rsidR="00A92A19" w:rsidRPr="00A92A19">
        <w:rPr>
          <w:b/>
          <w:sz w:val="22"/>
          <w:szCs w:val="22"/>
        </w:rPr>
        <w:t xml:space="preserve">-ТУ-26 </w:t>
      </w:r>
      <w:r>
        <w:rPr>
          <w:b/>
          <w:sz w:val="22"/>
          <w:szCs w:val="22"/>
          <w:shd w:val="clear" w:color="auto" w:fill="FFFFFF"/>
        </w:rPr>
        <w:t>от 24</w:t>
      </w:r>
      <w:r w:rsidR="00A92A19" w:rsidRPr="00A92A19">
        <w:rPr>
          <w:b/>
          <w:sz w:val="22"/>
          <w:szCs w:val="22"/>
          <w:shd w:val="clear" w:color="auto" w:fill="FFFFFF"/>
        </w:rPr>
        <w:t>.06.2026 г.</w:t>
      </w:r>
    </w:p>
    <w:p w:rsidR="00EE03EB" w:rsidRPr="007B29CC" w:rsidRDefault="00EE03EB" w:rsidP="00174731">
      <w:pPr>
        <w:jc w:val="center"/>
        <w:rPr>
          <w:noProof/>
        </w:rPr>
      </w:pPr>
    </w:p>
    <w:p w:rsidR="008D7C7B" w:rsidRPr="00CC3432" w:rsidRDefault="008D7C7B" w:rsidP="00D22DCE">
      <w:pPr>
        <w:numPr>
          <w:ilvl w:val="0"/>
          <w:numId w:val="4"/>
        </w:numPr>
        <w:spacing w:line="240" w:lineRule="auto"/>
        <w:rPr>
          <w:sz w:val="24"/>
          <w:szCs w:val="24"/>
        </w:rPr>
      </w:pPr>
      <w:bookmarkStart w:id="2"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 xml:space="preserve">выполнение </w:t>
      </w:r>
      <w:r w:rsidR="00D22DCE" w:rsidRPr="00D22DCE">
        <w:rPr>
          <w:sz w:val="24"/>
          <w:szCs w:val="24"/>
        </w:rPr>
        <w:t xml:space="preserve">ПИР и СМР. «Строительство ВЛИ-0,4 </w:t>
      </w:r>
      <w:proofErr w:type="spellStart"/>
      <w:r w:rsidR="00D22DCE" w:rsidRPr="00D22DCE">
        <w:rPr>
          <w:sz w:val="24"/>
          <w:szCs w:val="24"/>
        </w:rPr>
        <w:t>кВ</w:t>
      </w:r>
      <w:proofErr w:type="spellEnd"/>
      <w:r w:rsidR="00D22DCE" w:rsidRPr="00D22DCE">
        <w:rPr>
          <w:sz w:val="24"/>
          <w:szCs w:val="24"/>
        </w:rPr>
        <w:t xml:space="preserve"> с установкой выносных приборов учета в Суворовском районе электрических сетей» для обеспечения технологического присоединения </w:t>
      </w:r>
      <w:proofErr w:type="spellStart"/>
      <w:r w:rsidR="00D22DCE" w:rsidRPr="00D22DCE">
        <w:rPr>
          <w:sz w:val="24"/>
          <w:szCs w:val="24"/>
        </w:rPr>
        <w:t>энергопринимающих</w:t>
      </w:r>
      <w:proofErr w:type="spellEnd"/>
      <w:r w:rsidR="00D22DCE" w:rsidRPr="00D22DCE">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D22DCE" w:rsidRPr="00D22DCE">
        <w:rPr>
          <w:sz w:val="24"/>
          <w:szCs w:val="24"/>
        </w:rPr>
        <w:t>Россети</w:t>
      </w:r>
      <w:proofErr w:type="spellEnd"/>
      <w:r w:rsidR="00D22DCE" w:rsidRPr="00D22DCE">
        <w:rPr>
          <w:sz w:val="24"/>
          <w:szCs w:val="24"/>
        </w:rPr>
        <w:t xml:space="preserve"> Центр и Приволжье» - «Тулэнерго» № 711155530</w:t>
      </w:r>
      <w:r w:rsidR="00D22DCE">
        <w:rPr>
          <w:sz w:val="24"/>
          <w:szCs w:val="24"/>
        </w:rPr>
        <w:t xml:space="preserve"> </w:t>
      </w:r>
      <w:r w:rsidRPr="00CC3432">
        <w:rPr>
          <w:sz w:val="24"/>
          <w:szCs w:val="24"/>
        </w:rPr>
        <w:t>для нужд 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D22DCE">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8D7C7B" w:rsidRPr="00B364C8">
        <w:rPr>
          <w:sz w:val="24"/>
          <w:szCs w:val="24"/>
        </w:rPr>
        <w:t xml:space="preserve">выполнение </w:t>
      </w:r>
      <w:r w:rsidR="00D22DCE" w:rsidRPr="00D22DCE">
        <w:rPr>
          <w:sz w:val="24"/>
          <w:szCs w:val="24"/>
        </w:rPr>
        <w:t xml:space="preserve">ПИР и СМР. «Строительство ВЛИ-0,4 </w:t>
      </w:r>
      <w:proofErr w:type="spellStart"/>
      <w:r w:rsidR="00D22DCE" w:rsidRPr="00D22DCE">
        <w:rPr>
          <w:sz w:val="24"/>
          <w:szCs w:val="24"/>
        </w:rPr>
        <w:t>кВ</w:t>
      </w:r>
      <w:proofErr w:type="spellEnd"/>
      <w:r w:rsidR="00D22DCE" w:rsidRPr="00D22DCE">
        <w:rPr>
          <w:sz w:val="24"/>
          <w:szCs w:val="24"/>
        </w:rPr>
        <w:t xml:space="preserve"> с установкой выносных приборов учета в Суворовском районе электрических сетей» для обеспечения технологического присоединения </w:t>
      </w:r>
      <w:proofErr w:type="spellStart"/>
      <w:r w:rsidR="00D22DCE" w:rsidRPr="00D22DCE">
        <w:rPr>
          <w:sz w:val="24"/>
          <w:szCs w:val="24"/>
        </w:rPr>
        <w:t>энергопринимающих</w:t>
      </w:r>
      <w:proofErr w:type="spellEnd"/>
      <w:r w:rsidR="00D22DCE" w:rsidRPr="00D22DCE">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D22DCE" w:rsidRPr="00D22DCE">
        <w:rPr>
          <w:sz w:val="24"/>
          <w:szCs w:val="24"/>
        </w:rPr>
        <w:t>Россети</w:t>
      </w:r>
      <w:proofErr w:type="spellEnd"/>
      <w:r w:rsidR="00D22DCE" w:rsidRPr="00D22DCE">
        <w:rPr>
          <w:sz w:val="24"/>
          <w:szCs w:val="24"/>
        </w:rPr>
        <w:t xml:space="preserve"> Центр и Приволжье» - «Тулэнерго» № 711155530</w:t>
      </w:r>
      <w:r w:rsidR="00D22DCE">
        <w:rPr>
          <w:sz w:val="24"/>
          <w:szCs w:val="24"/>
        </w:rPr>
        <w:t xml:space="preserve"> </w:t>
      </w:r>
      <w:r w:rsidR="008D7C7B" w:rsidRPr="00BC53D2">
        <w:rPr>
          <w:sz w:val="24"/>
          <w:szCs w:val="24"/>
        </w:rPr>
        <w:t>для нужд филиала ПАО «</w:t>
      </w:r>
      <w:proofErr w:type="spellStart"/>
      <w:r w:rsidR="008D7C7B" w:rsidRPr="00BC53D2">
        <w:rPr>
          <w:sz w:val="24"/>
          <w:szCs w:val="24"/>
        </w:rPr>
        <w:t>Россети</w:t>
      </w:r>
      <w:proofErr w:type="spellEnd"/>
      <w:r w:rsidR="008D7C7B" w:rsidRPr="00BC53D2">
        <w:rPr>
          <w:sz w:val="24"/>
          <w:szCs w:val="24"/>
        </w:rPr>
        <w:t xml:space="preserve">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w:t>
      </w:r>
      <w:r w:rsidRPr="001848F5">
        <w:rPr>
          <w:sz w:val="24"/>
          <w:szCs w:val="24"/>
        </w:rPr>
        <w:lastRenderedPageBreak/>
        <w:t>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3F300E">
        <w:rPr>
          <w:sz w:val="24"/>
          <w:szCs w:val="24"/>
        </w:rPr>
        <w:t>а – 27</w:t>
      </w:r>
      <w:r w:rsidR="00FF6ACC">
        <w:rPr>
          <w:sz w:val="24"/>
          <w:szCs w:val="24"/>
        </w:rPr>
        <w:t>.11.2026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75BE2" w:rsidRDefault="008D7C7B" w:rsidP="00D22DCE">
      <w:pPr>
        <w:numPr>
          <w:ilvl w:val="0"/>
          <w:numId w:val="4"/>
        </w:numPr>
        <w:spacing w:before="240" w:line="240" w:lineRule="auto"/>
        <w:rPr>
          <w:sz w:val="24"/>
          <w:szCs w:val="24"/>
          <w:highlight w:val="yellow"/>
        </w:rPr>
      </w:pPr>
      <w:r w:rsidRPr="00275BE2">
        <w:rPr>
          <w:b/>
          <w:sz w:val="24"/>
          <w:szCs w:val="24"/>
          <w:highlight w:val="yellow"/>
        </w:rPr>
        <w:t xml:space="preserve">Начальная (максимальная) </w:t>
      </w:r>
      <w:r w:rsidRPr="005D6EC3">
        <w:rPr>
          <w:b/>
          <w:sz w:val="24"/>
          <w:szCs w:val="24"/>
          <w:highlight w:val="yellow"/>
        </w:rPr>
        <w:t>цена</w:t>
      </w:r>
      <w:r w:rsidRPr="005D6EC3">
        <w:rPr>
          <w:sz w:val="24"/>
          <w:szCs w:val="24"/>
          <w:highlight w:val="yellow"/>
        </w:rPr>
        <w:t xml:space="preserve"> </w:t>
      </w:r>
      <w:r w:rsidRPr="00D22DCE">
        <w:rPr>
          <w:b/>
          <w:sz w:val="24"/>
          <w:szCs w:val="24"/>
          <w:highlight w:val="yellow"/>
        </w:rPr>
        <w:t>Договора:</w:t>
      </w:r>
      <w:r w:rsidRPr="00D22DCE">
        <w:rPr>
          <w:b/>
          <w:highlight w:val="yellow"/>
        </w:rPr>
        <w:t xml:space="preserve"> </w:t>
      </w:r>
      <w:r w:rsidR="00D22DCE" w:rsidRPr="00D22DCE">
        <w:rPr>
          <w:b/>
          <w:bCs/>
          <w:sz w:val="24"/>
          <w:szCs w:val="24"/>
          <w:highlight w:val="yellow"/>
        </w:rPr>
        <w:t xml:space="preserve">1 398 138 </w:t>
      </w:r>
      <w:r w:rsidRPr="00D22DCE">
        <w:rPr>
          <w:b/>
          <w:sz w:val="24"/>
          <w:szCs w:val="24"/>
          <w:highlight w:val="yellow"/>
        </w:rPr>
        <w:t>(</w:t>
      </w:r>
      <w:r w:rsidR="00D22DCE" w:rsidRPr="00D22DCE">
        <w:rPr>
          <w:b/>
          <w:sz w:val="24"/>
          <w:szCs w:val="24"/>
          <w:highlight w:val="yellow"/>
        </w:rPr>
        <w:t xml:space="preserve">один миллион триста девяносто восемь тысяч сто тридцать восемь) </w:t>
      </w:r>
      <w:r w:rsidR="005D6EC3" w:rsidRPr="00D22DCE">
        <w:rPr>
          <w:b/>
          <w:sz w:val="24"/>
          <w:szCs w:val="24"/>
          <w:highlight w:val="yellow"/>
        </w:rPr>
        <w:t>рублей</w:t>
      </w:r>
      <w:r w:rsidR="00DB5802" w:rsidRPr="00D22DCE">
        <w:rPr>
          <w:b/>
          <w:sz w:val="24"/>
          <w:szCs w:val="24"/>
          <w:highlight w:val="yellow"/>
        </w:rPr>
        <w:t xml:space="preserve"> </w:t>
      </w:r>
      <w:r w:rsidR="00D22DCE" w:rsidRPr="00D22DCE">
        <w:rPr>
          <w:b/>
          <w:sz w:val="24"/>
          <w:szCs w:val="24"/>
          <w:highlight w:val="yellow"/>
        </w:rPr>
        <w:t>30 копеек</w:t>
      </w:r>
      <w:r w:rsidRPr="00D22DC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0" w:name="_Ref440964833"/>
      <w:r w:rsidRPr="008D7C7B">
        <w:rPr>
          <w:b/>
          <w:sz w:val="24"/>
          <w:szCs w:val="24"/>
        </w:rPr>
        <w:t>Форма и порядок оплаты:</w:t>
      </w:r>
      <w:r w:rsidRPr="008D7C7B">
        <w:rPr>
          <w:sz w:val="24"/>
          <w:szCs w:val="24"/>
        </w:rPr>
        <w:t xml:space="preserve"> </w:t>
      </w:r>
      <w:bookmarkEnd w:id="30"/>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5" w:name="_Ref5977403"/>
      <w:r>
        <w:rPr>
          <w:sz w:val="24"/>
          <w:szCs w:val="24"/>
        </w:rPr>
        <w:t xml:space="preserve">Дата начала срока подачи заявок: </w:t>
      </w:r>
      <w:r w:rsidR="00D22DCE">
        <w:rPr>
          <w:b/>
          <w:bCs/>
          <w:sz w:val="24"/>
          <w:szCs w:val="24"/>
          <w:highlight w:val="yellow"/>
        </w:rPr>
        <w:t>24</w:t>
      </w:r>
      <w:r>
        <w:rPr>
          <w:b/>
          <w:bCs/>
          <w:sz w:val="24"/>
          <w:szCs w:val="24"/>
          <w:highlight w:val="yellow"/>
        </w:rPr>
        <w:t xml:space="preserve"> июня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D22DCE">
        <w:rPr>
          <w:b/>
          <w:sz w:val="24"/>
          <w:szCs w:val="24"/>
          <w:highlight w:val="yellow"/>
        </w:rPr>
        <w:t>01 июл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D22DCE">
        <w:rPr>
          <w:b/>
          <w:bCs/>
          <w:sz w:val="24"/>
          <w:szCs w:val="24"/>
          <w:highlight w:val="yellow"/>
        </w:rPr>
        <w:t>07</w:t>
      </w:r>
      <w:r w:rsidR="00CC5CDD">
        <w:rPr>
          <w:b/>
          <w:bCs/>
          <w:sz w:val="24"/>
          <w:szCs w:val="24"/>
          <w:highlight w:val="yellow"/>
        </w:rPr>
        <w:t xml:space="preserve"> июл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D22DCE">
        <w:rPr>
          <w:b/>
          <w:sz w:val="24"/>
          <w:szCs w:val="24"/>
          <w:highlight w:val="yellow"/>
        </w:rPr>
        <w:t>15</w:t>
      </w:r>
      <w:bookmarkStart w:id="36" w:name="_GoBack"/>
      <w:bookmarkEnd w:id="36"/>
      <w:r w:rsidR="003D22F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8D7C7B" w:rsidRDefault="003F300E" w:rsidP="008D7C7B">
      <w:pPr>
        <w:pStyle w:val="Default"/>
        <w:tabs>
          <w:tab w:val="left" w:pos="0"/>
        </w:tabs>
        <w:spacing w:before="120" w:after="120"/>
        <w:ind w:firstLine="567"/>
        <w:jc w:val="both"/>
        <w:rPr>
          <w:b/>
        </w:rPr>
      </w:pPr>
      <w:bookmarkStart w:id="37" w:name="_Ref518554593"/>
      <w:r>
        <w:rPr>
          <w:b/>
          <w:bCs/>
          <w:highlight w:val="yellow"/>
        </w:rPr>
        <w:t>26</w:t>
      </w:r>
      <w:r w:rsidR="008D7C7B">
        <w:rPr>
          <w:b/>
          <w:bCs/>
          <w:highlight w:val="yellow"/>
        </w:rPr>
        <w:t xml:space="preserve"> июня 2026</w:t>
      </w:r>
      <w:r w:rsidR="008D7C7B">
        <w:rPr>
          <w:highlight w:val="yellow"/>
        </w:rPr>
        <w:t xml:space="preserve"> </w:t>
      </w:r>
      <w:r w:rsidR="008D7C7B">
        <w:rPr>
          <w:b/>
          <w:highlight w:val="yellow"/>
        </w:rPr>
        <w:t>года 12:00 (время московское).</w:t>
      </w:r>
    </w:p>
    <w:bookmarkEnd w:id="32"/>
    <w:bookmarkEnd w:id="33"/>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Pr="00CD69A1">
        <w:rPr>
          <w:b/>
          <w:sz w:val="24"/>
          <w:szCs w:val="24"/>
        </w:rPr>
        <w:t>Россети</w:t>
      </w:r>
      <w:proofErr w:type="spellEnd"/>
      <w:r w:rsidRPr="00CD69A1">
        <w:rPr>
          <w:b/>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и в связи с этим приглашает Участников, признанных Победителями на основании Протокола закупочной комиссии ПАО «</w:t>
      </w:r>
      <w:proofErr w:type="spellStart"/>
      <w:r w:rsidRPr="00A126FA">
        <w:rPr>
          <w:sz w:val="24"/>
          <w:szCs w:val="24"/>
        </w:rPr>
        <w:t>Россети</w:t>
      </w:r>
      <w:proofErr w:type="spellEnd"/>
      <w:r w:rsidRPr="00A126FA">
        <w:rPr>
          <w:sz w:val="24"/>
          <w:szCs w:val="24"/>
        </w:rPr>
        <w:t xml:space="preserve">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lastRenderedPageBreak/>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xml:space="preserve">, при этом предложенная Участником в Заявке на выполнение работ (Форма 1) </w:t>
      </w:r>
      <w:r w:rsidR="00BF5BCE" w:rsidRPr="00B95777">
        <w:rPr>
          <w:sz w:val="24"/>
          <w:szCs w:val="24"/>
        </w:rPr>
        <w:lastRenderedPageBreak/>
        <w:t>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w:t>
      </w:r>
      <w:r w:rsidRPr="00B95777">
        <w:rPr>
          <w:sz w:val="24"/>
          <w:szCs w:val="24"/>
        </w:rPr>
        <w:lastRenderedPageBreak/>
        <w:t xml:space="preserve">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F946B6" w:rsidRPr="00B23BFA">
        <w:rPr>
          <w:iCs/>
          <w:sz w:val="24"/>
          <w:szCs w:val="24"/>
        </w:rPr>
        <w:t>ПАО «</w:t>
      </w:r>
      <w:proofErr w:type="spellStart"/>
      <w:r w:rsidR="00F946B6" w:rsidRPr="00B23BFA">
        <w:rPr>
          <w:iCs/>
          <w:sz w:val="24"/>
          <w:szCs w:val="24"/>
        </w:rPr>
        <w:t>Россети</w:t>
      </w:r>
      <w:proofErr w:type="spellEnd"/>
      <w:r w:rsidR="00F946B6"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нарушением порядка подачи Заявок, установленного в настоящей </w:t>
      </w:r>
      <w:r w:rsidRPr="00CF1277">
        <w:rPr>
          <w:sz w:val="24"/>
          <w:szCs w:val="24"/>
        </w:rPr>
        <w:lastRenderedPageBreak/>
        <w:t>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w:t>
      </w:r>
      <w:r w:rsidRPr="00FF4872">
        <w:rPr>
          <w:sz w:val="24"/>
          <w:szCs w:val="24"/>
        </w:rPr>
        <w:lastRenderedPageBreak/>
        <w:t xml:space="preserve">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 xml:space="preserve">запрет закупок товаров (в том числе поставляемых при выполнении </w:t>
      </w:r>
      <w:r w:rsidRPr="00331BBD">
        <w:rPr>
          <w:sz w:val="24"/>
          <w:szCs w:val="24"/>
        </w:rP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 xml:space="preserve">4 Закона 223-ФЗ, подтверждающих соответствие </w:t>
      </w:r>
      <w:r w:rsidRPr="007E7826">
        <w:rPr>
          <w:sz w:val="24"/>
          <w:szCs w:val="24"/>
        </w:rPr>
        <w:lastRenderedPageBreak/>
        <w:t>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w:t>
      </w:r>
      <w:r w:rsidRPr="00B95777">
        <w:rPr>
          <w:sz w:val="24"/>
          <w:szCs w:val="24"/>
        </w:rPr>
        <w:lastRenderedPageBreak/>
        <w:t>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 xml:space="preserve">корректировочных счетов-фактур </w:t>
      </w:r>
      <w:r w:rsidRPr="00470FE8">
        <w:rPr>
          <w:bCs/>
          <w:sz w:val="24"/>
          <w:szCs w:val="24"/>
        </w:rPr>
        <w:lastRenderedPageBreak/>
        <w:t>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w:t>
      </w:r>
      <w:r w:rsidRPr="00CC3DCC">
        <w:rPr>
          <w:sz w:val="24"/>
          <w:szCs w:val="24"/>
        </w:rPr>
        <w:lastRenderedPageBreak/>
        <w:t xml:space="preserve">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 xml:space="preserve">Возврат оригинала Независимой гарантии Победителю осуществляется по </w:t>
      </w:r>
      <w:r w:rsidRPr="00CC3DCC">
        <w:rPr>
          <w:sz w:val="24"/>
          <w:szCs w:val="24"/>
        </w:rPr>
        <w:lastRenderedPageBreak/>
        <w:t>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802" w:rsidRDefault="00DB5802">
      <w:r>
        <w:separator/>
      </w:r>
    </w:p>
  </w:endnote>
  <w:endnote w:type="continuationSeparator" w:id="0">
    <w:p w:rsidR="00DB5802" w:rsidRDefault="00DB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802" w:rsidRDefault="00DB5802">
      <w:r>
        <w:separator/>
      </w:r>
    </w:p>
  </w:footnote>
  <w:footnote w:type="continuationSeparator" w:id="0">
    <w:p w:rsidR="00DB5802" w:rsidRDefault="00DB5802">
      <w:r>
        <w:continuationSeparator/>
      </w:r>
    </w:p>
  </w:footnote>
  <w:footnote w:id="1">
    <w:p w:rsidR="00DB5802" w:rsidRPr="00B36685" w:rsidRDefault="00DB580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5802" w:rsidRDefault="00DB580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802" w:rsidRDefault="00DB580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D22DCE">
      <w:rPr>
        <w:rStyle w:val="ac"/>
        <w:i/>
        <w:iCs/>
        <w:noProof/>
        <w:sz w:val="24"/>
        <w:szCs w:val="24"/>
      </w:rPr>
      <w:t>21</w:t>
    </w:r>
    <w:r>
      <w:rPr>
        <w:rStyle w:val="ac"/>
        <w:i/>
        <w:iCs/>
        <w:sz w:val="24"/>
        <w:szCs w:val="24"/>
      </w:rPr>
      <w:fldChar w:fldCharType="end"/>
    </w:r>
  </w:p>
  <w:p w:rsidR="00DB5802" w:rsidRDefault="00DB580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F84D9"/>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25D5E-A58E-40CB-BE7D-1F4B2DEF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27</Pages>
  <Words>8558</Words>
  <Characters>64171</Characters>
  <Application>Microsoft Office Word</Application>
  <DocSecurity>0</DocSecurity>
  <Lines>534</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72584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Хамцова Ирина Леонидовна</cp:lastModifiedBy>
  <cp:revision>42</cp:revision>
  <cp:lastPrinted>2012-12-18T13:13:00Z</cp:lastPrinted>
  <dcterms:created xsi:type="dcterms:W3CDTF">2026-06-07T11:19:00Z</dcterms:created>
  <dcterms:modified xsi:type="dcterms:W3CDTF">2026-06-23T15:21:00Z</dcterms:modified>
</cp:coreProperties>
</file>